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527 Street Dance Choreography Юніори Solo Pro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Фурманова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Тетяна Тизенберг</w:t>
      </w:r>
    </w:p>
    <w:p>
      <w:pPr>
        <w:spacing w:before="0" w:after="0"/>
      </w:pPr>
      <w:r>
        <w:t>E - Ольга Дробиш (Київ) \ Olha LeRoy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#839 Анна Опілат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839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